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CB0" w:rsidRPr="001579AC" w:rsidRDefault="00566932" w:rsidP="001579AC">
      <w:pPr>
        <w:pStyle w:val="Tytu"/>
        <w:jc w:val="center"/>
        <w:rPr>
          <w:color w:val="auto"/>
          <w:sz w:val="40"/>
          <w:szCs w:val="40"/>
          <w:lang w:val="pl-PL"/>
        </w:rPr>
      </w:pPr>
      <w:r w:rsidRPr="001579AC">
        <w:rPr>
          <w:b/>
          <w:color w:val="auto"/>
          <w:sz w:val="40"/>
          <w:szCs w:val="40"/>
          <w:lang w:val="pl-PL"/>
        </w:rPr>
        <w:t>KARTA ZGŁOSZENIA DRUŻYNY</w:t>
      </w:r>
      <w:r w:rsidRPr="001579AC">
        <w:rPr>
          <w:color w:val="auto"/>
          <w:sz w:val="40"/>
          <w:szCs w:val="40"/>
          <w:lang w:val="pl-PL"/>
        </w:rPr>
        <w:br/>
        <w:t xml:space="preserve">Wakacyjna Liga Piłki Nożnej </w:t>
      </w:r>
      <w:r w:rsidRPr="001579AC">
        <w:rPr>
          <w:color w:val="auto"/>
          <w:sz w:val="40"/>
          <w:szCs w:val="40"/>
          <w:lang w:val="pl-PL"/>
        </w:rPr>
        <w:t>o Puchar Wójta Gminy Biszcza</w:t>
      </w:r>
      <w:r w:rsidRPr="001579AC">
        <w:rPr>
          <w:color w:val="auto"/>
          <w:sz w:val="40"/>
          <w:szCs w:val="40"/>
          <w:lang w:val="pl-PL"/>
        </w:rPr>
        <w:br/>
        <w:t>Sezon 2026</w:t>
      </w:r>
    </w:p>
    <w:p w:rsidR="009B0CB0" w:rsidRPr="001579AC" w:rsidRDefault="00566932">
      <w:pPr>
        <w:rPr>
          <w:lang w:val="pl-PL"/>
        </w:rPr>
      </w:pPr>
      <w:r w:rsidRPr="001579AC">
        <w:rPr>
          <w:lang w:val="pl-PL"/>
        </w:rPr>
        <w:t>Nazwa drużyny: _________________________________________________</w:t>
      </w:r>
    </w:p>
    <w:p w:rsidR="009B0CB0" w:rsidRPr="001579AC" w:rsidRDefault="00566932">
      <w:pPr>
        <w:rPr>
          <w:lang w:val="pl-PL"/>
        </w:rPr>
      </w:pPr>
      <w:r w:rsidRPr="001579AC">
        <w:rPr>
          <w:lang w:val="pl-PL"/>
        </w:rPr>
        <w:t>Kierownik drużyny: _____________________________________________</w:t>
      </w:r>
    </w:p>
    <w:p w:rsidR="009B0CB0" w:rsidRPr="001579AC" w:rsidRDefault="00566932">
      <w:pPr>
        <w:rPr>
          <w:lang w:val="pl-PL"/>
        </w:rPr>
      </w:pPr>
      <w:r w:rsidRPr="001579AC">
        <w:rPr>
          <w:lang w:val="pl-PL"/>
        </w:rPr>
        <w:t>Telefon kontaktowy: ____________________________________________</w:t>
      </w:r>
    </w:p>
    <w:p w:rsidR="009B0CB0" w:rsidRPr="001579AC" w:rsidRDefault="00566932">
      <w:pPr>
        <w:pStyle w:val="Nagwek1"/>
        <w:rPr>
          <w:color w:val="auto"/>
        </w:rPr>
      </w:pPr>
      <w:proofErr w:type="spellStart"/>
      <w:r w:rsidRPr="001579AC">
        <w:rPr>
          <w:color w:val="auto"/>
        </w:rPr>
        <w:t>Lista</w:t>
      </w:r>
      <w:proofErr w:type="spellEnd"/>
      <w:r w:rsidRPr="001579AC">
        <w:rPr>
          <w:color w:val="auto"/>
        </w:rPr>
        <w:t xml:space="preserve"> </w:t>
      </w:r>
      <w:proofErr w:type="spellStart"/>
      <w:r w:rsidRPr="001579AC">
        <w:rPr>
          <w:color w:val="auto"/>
        </w:rPr>
        <w:t>zawodników</w:t>
      </w:r>
      <w:proofErr w:type="spellEnd"/>
    </w:p>
    <w:p w:rsidR="001579AC" w:rsidRPr="001579AC" w:rsidRDefault="001579AC" w:rsidP="001579AC">
      <w:pPr>
        <w:rPr>
          <w:lang w:val="pl-PL"/>
        </w:rPr>
      </w:pPr>
    </w:p>
    <w:tbl>
      <w:tblPr>
        <w:tblStyle w:val="Tabela-Siatka"/>
        <w:tblW w:w="10598" w:type="dxa"/>
        <w:tblLook w:val="01E0" w:firstRow="1" w:lastRow="1" w:firstColumn="1" w:lastColumn="1" w:noHBand="0" w:noVBand="0"/>
      </w:tblPr>
      <w:tblGrid>
        <w:gridCol w:w="652"/>
        <w:gridCol w:w="2575"/>
        <w:gridCol w:w="2410"/>
        <w:gridCol w:w="2409"/>
        <w:gridCol w:w="2552"/>
      </w:tblGrid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L.P.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jc w:val="center"/>
              <w:rPr>
                <w:lang w:val="pl-PL"/>
              </w:rPr>
            </w:pPr>
            <w:r w:rsidRPr="001579AC">
              <w:rPr>
                <w:lang w:val="pl-PL"/>
              </w:rPr>
              <w:t>Nazwisko i imię</w:t>
            </w: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Data urodzenia</w:t>
            </w:r>
          </w:p>
        </w:tc>
        <w:tc>
          <w:tcPr>
            <w:tcW w:w="2409" w:type="dxa"/>
          </w:tcPr>
          <w:p w:rsidR="001579AC" w:rsidRDefault="001579AC" w:rsidP="001579AC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Nazwa Klubu</w:t>
            </w:r>
          </w:p>
          <w:p w:rsidR="001579AC" w:rsidRPr="001579AC" w:rsidRDefault="001579AC" w:rsidP="001579AC">
            <w:pPr>
              <w:jc w:val="center"/>
              <w:rPr>
                <w:sz w:val="18"/>
                <w:szCs w:val="18"/>
                <w:lang w:val="pl-PL"/>
              </w:rPr>
            </w:pPr>
            <w:r w:rsidRPr="001579AC">
              <w:rPr>
                <w:sz w:val="18"/>
                <w:szCs w:val="18"/>
                <w:lang w:val="pl-PL"/>
              </w:rPr>
              <w:t>(jeśli dotyczy)</w:t>
            </w:r>
          </w:p>
        </w:tc>
        <w:tc>
          <w:tcPr>
            <w:tcW w:w="2552" w:type="dxa"/>
          </w:tcPr>
          <w:p w:rsidR="001579AC" w:rsidRDefault="001579AC" w:rsidP="001579AC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Podpis zawodnika</w:t>
            </w: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1.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2.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3.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4.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5.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6.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  <w:r w:rsidRPr="001579AC">
              <w:rPr>
                <w:lang w:val="pl-PL"/>
              </w:rPr>
              <w:t>7.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spacing w:after="200" w:line="276" w:lineRule="auto"/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  <w:tr w:rsidR="001579AC" w:rsidRPr="001579AC" w:rsidTr="002A4A6A">
        <w:trPr>
          <w:trHeight w:val="689"/>
        </w:trPr>
        <w:tc>
          <w:tcPr>
            <w:tcW w:w="652" w:type="dxa"/>
          </w:tcPr>
          <w:p w:rsidR="001579AC" w:rsidRPr="001579AC" w:rsidRDefault="001579AC" w:rsidP="001579AC">
            <w:pPr>
              <w:rPr>
                <w:lang w:val="pl-PL"/>
              </w:rPr>
            </w:pPr>
            <w:r>
              <w:rPr>
                <w:lang w:val="pl-PL"/>
              </w:rPr>
              <w:t>8.</w:t>
            </w:r>
          </w:p>
        </w:tc>
        <w:tc>
          <w:tcPr>
            <w:tcW w:w="2575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410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409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  <w:tc>
          <w:tcPr>
            <w:tcW w:w="2552" w:type="dxa"/>
          </w:tcPr>
          <w:p w:rsidR="001579AC" w:rsidRPr="001579AC" w:rsidRDefault="001579AC" w:rsidP="001579AC">
            <w:pPr>
              <w:rPr>
                <w:lang w:val="pl-PL"/>
              </w:rPr>
            </w:pPr>
          </w:p>
        </w:tc>
      </w:tr>
    </w:tbl>
    <w:p w:rsidR="009B0CB0" w:rsidRPr="002A4A6A" w:rsidRDefault="00566932">
      <w:pPr>
        <w:pStyle w:val="Nagwek1"/>
        <w:rPr>
          <w:color w:val="auto"/>
        </w:rPr>
      </w:pPr>
      <w:proofErr w:type="spellStart"/>
      <w:r w:rsidRPr="002A4A6A">
        <w:rPr>
          <w:color w:val="auto"/>
        </w:rPr>
        <w:t>Oświadczenie</w:t>
      </w:r>
      <w:proofErr w:type="spellEnd"/>
      <w:r w:rsidRPr="002A4A6A">
        <w:rPr>
          <w:color w:val="auto"/>
        </w:rPr>
        <w:t xml:space="preserve"> </w:t>
      </w:r>
      <w:proofErr w:type="spellStart"/>
      <w:r w:rsidRPr="002A4A6A">
        <w:rPr>
          <w:color w:val="auto"/>
        </w:rPr>
        <w:t>kierownika</w:t>
      </w:r>
      <w:proofErr w:type="spellEnd"/>
      <w:r w:rsidRPr="002A4A6A">
        <w:rPr>
          <w:color w:val="auto"/>
        </w:rPr>
        <w:t xml:space="preserve"> </w:t>
      </w:r>
      <w:proofErr w:type="spellStart"/>
      <w:r w:rsidRPr="002A4A6A">
        <w:rPr>
          <w:color w:val="auto"/>
        </w:rPr>
        <w:t>drużyny</w:t>
      </w:r>
      <w:bookmarkStart w:id="0" w:name="_GoBack"/>
      <w:bookmarkEnd w:id="0"/>
      <w:proofErr w:type="spellEnd"/>
    </w:p>
    <w:p w:rsidR="009B0CB0" w:rsidRPr="001579AC" w:rsidRDefault="00566932">
      <w:pPr>
        <w:rPr>
          <w:lang w:val="pl-PL"/>
        </w:rPr>
      </w:pPr>
      <w:r w:rsidRPr="001579AC">
        <w:rPr>
          <w:lang w:val="pl-PL"/>
        </w:rPr>
        <w:t xml:space="preserve">Ja niżej podpisany/a oświadczam, że wszystkie dane zawarte w karcie zgłoszenia są zgodne z prawdą, wszyscy zawodnicy zapoznali się z regulaminem rozgrywek, ich stan zdrowia pozwala </w:t>
      </w:r>
      <w:r w:rsidRPr="001579AC">
        <w:rPr>
          <w:lang w:val="pl-PL"/>
        </w:rPr>
        <w:t>na udział w zawodach, a zawodnicy niepełnoletni posiadają pisemną zgodę rodzica lub opiekuna prawnego.</w:t>
      </w:r>
    </w:p>
    <w:p w:rsidR="009B0CB0" w:rsidRPr="001579AC" w:rsidRDefault="00566932">
      <w:pPr>
        <w:rPr>
          <w:lang w:val="pl-PL"/>
        </w:rPr>
      </w:pPr>
      <w:r w:rsidRPr="001579AC">
        <w:rPr>
          <w:lang w:val="pl-PL"/>
        </w:rPr>
        <w:br/>
        <w:t>Podpis kierownika drużyny: _____________________________</w:t>
      </w:r>
    </w:p>
    <w:p w:rsidR="009B0CB0" w:rsidRPr="002A4A6A" w:rsidRDefault="001579AC">
      <w:pPr>
        <w:rPr>
          <w:lang w:val="pl-PL"/>
        </w:rPr>
      </w:pPr>
      <w:r>
        <w:rPr>
          <w:lang w:val="pl-PL"/>
        </w:rPr>
        <w:t>Data: ______________________</w:t>
      </w:r>
    </w:p>
    <w:sectPr w:rsidR="009B0CB0" w:rsidRPr="002A4A6A" w:rsidSect="002A4A6A">
      <w:pgSz w:w="12240" w:h="15840"/>
      <w:pgMar w:top="851" w:right="1077" w:bottom="851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579AC"/>
    <w:rsid w:val="0029639D"/>
    <w:rsid w:val="002A4A6A"/>
    <w:rsid w:val="00326F90"/>
    <w:rsid w:val="00566932"/>
    <w:rsid w:val="009B0CB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824C3F-B978-4759-B8AC-13FA587C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</cp:lastModifiedBy>
  <cp:revision>2</cp:revision>
  <dcterms:created xsi:type="dcterms:W3CDTF">2026-07-30T06:52:00Z</dcterms:created>
  <dcterms:modified xsi:type="dcterms:W3CDTF">2026-07-30T06:52:00Z</dcterms:modified>
</cp:coreProperties>
</file>