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F8C" w:rsidRDefault="00987F8C">
      <w:pPr>
        <w:pStyle w:val="Tytu"/>
        <w:jc w:val="center"/>
        <w:rPr>
          <w:color w:val="auto"/>
          <w:sz w:val="40"/>
          <w:szCs w:val="40"/>
          <w:lang w:val="pl-PL"/>
        </w:rPr>
      </w:pPr>
      <w:r w:rsidRPr="00987F8C">
        <w:rPr>
          <w:b/>
          <w:color w:val="auto"/>
          <w:sz w:val="40"/>
          <w:szCs w:val="40"/>
          <w:lang w:val="pl-PL"/>
        </w:rPr>
        <w:t>ZGODA RODZICA / OPIEKUNA PRAWNEGO</w:t>
      </w:r>
      <w:r w:rsidRPr="00987F8C">
        <w:rPr>
          <w:color w:val="auto"/>
          <w:sz w:val="40"/>
          <w:szCs w:val="40"/>
          <w:lang w:val="pl-PL"/>
        </w:rPr>
        <w:br/>
        <w:t xml:space="preserve">na udział osoby niepełnoletniej </w:t>
      </w:r>
    </w:p>
    <w:p w:rsidR="007E291E" w:rsidRPr="00987F8C" w:rsidRDefault="00987F8C">
      <w:pPr>
        <w:pStyle w:val="Tytu"/>
        <w:jc w:val="center"/>
        <w:rPr>
          <w:color w:val="auto"/>
          <w:sz w:val="40"/>
          <w:szCs w:val="40"/>
          <w:lang w:val="pl-PL"/>
        </w:rPr>
      </w:pPr>
      <w:r w:rsidRPr="00987F8C">
        <w:rPr>
          <w:color w:val="auto"/>
          <w:sz w:val="40"/>
          <w:szCs w:val="40"/>
          <w:lang w:val="pl-PL"/>
        </w:rPr>
        <w:t>w Wakacyjnej Lidze Piłki Nożnej</w:t>
      </w:r>
      <w:bookmarkStart w:id="0" w:name="_GoBack"/>
      <w:bookmarkEnd w:id="0"/>
      <w:r w:rsidRPr="00987F8C">
        <w:rPr>
          <w:color w:val="auto"/>
          <w:sz w:val="40"/>
          <w:szCs w:val="40"/>
          <w:lang w:val="pl-PL"/>
        </w:rPr>
        <w:br/>
        <w:t>o Puchar Wójta Gminy Biszcza – sezon 2026</w:t>
      </w:r>
    </w:p>
    <w:p w:rsidR="007E291E" w:rsidRPr="00987F8C" w:rsidRDefault="00987F8C">
      <w:pPr>
        <w:rPr>
          <w:lang w:val="pl-PL"/>
        </w:rPr>
      </w:pPr>
      <w:r w:rsidRPr="00987F8C">
        <w:rPr>
          <w:lang w:val="pl-PL"/>
        </w:rPr>
        <w:t>Ja, niżej podpisany/a:</w:t>
      </w:r>
    </w:p>
    <w:p w:rsidR="007E291E" w:rsidRPr="00987F8C" w:rsidRDefault="00987F8C">
      <w:pPr>
        <w:rPr>
          <w:lang w:val="pl-PL"/>
        </w:rPr>
      </w:pPr>
      <w:r w:rsidRPr="00987F8C">
        <w:rPr>
          <w:lang w:val="pl-PL"/>
        </w:rPr>
        <w:t>Imię i nazwisko rodzica/opiekuna: __________________________________________</w:t>
      </w:r>
    </w:p>
    <w:p w:rsidR="007E291E" w:rsidRPr="00987F8C" w:rsidRDefault="00987F8C">
      <w:pPr>
        <w:rPr>
          <w:lang w:val="pl-PL"/>
        </w:rPr>
      </w:pPr>
      <w:r w:rsidRPr="00987F8C">
        <w:rPr>
          <w:lang w:val="pl-PL"/>
        </w:rPr>
        <w:t>Telefon kontaktowy: _______________________________________________________</w:t>
      </w:r>
    </w:p>
    <w:p w:rsidR="007E291E" w:rsidRPr="00987F8C" w:rsidRDefault="00987F8C">
      <w:pPr>
        <w:rPr>
          <w:lang w:val="pl-PL"/>
        </w:rPr>
      </w:pPr>
      <w:r w:rsidRPr="00987F8C">
        <w:rPr>
          <w:lang w:val="pl-PL"/>
        </w:rPr>
        <w:t>wyrażam zgodę na udział mojego dziecka:</w:t>
      </w:r>
    </w:p>
    <w:p w:rsidR="007E291E" w:rsidRPr="00987F8C" w:rsidRDefault="00987F8C">
      <w:pPr>
        <w:rPr>
          <w:lang w:val="pl-PL"/>
        </w:rPr>
      </w:pPr>
      <w:r w:rsidRPr="00987F8C">
        <w:rPr>
          <w:lang w:val="pl-PL"/>
        </w:rPr>
        <w:t>Imię i nazwisko: ____________________________________________________</w:t>
      </w:r>
      <w:r w:rsidRPr="00987F8C">
        <w:rPr>
          <w:lang w:val="pl-PL"/>
        </w:rPr>
        <w:t>______</w:t>
      </w:r>
    </w:p>
    <w:p w:rsidR="007E291E" w:rsidRPr="00987F8C" w:rsidRDefault="00987F8C">
      <w:pPr>
        <w:rPr>
          <w:lang w:val="pl-PL"/>
        </w:rPr>
      </w:pPr>
      <w:r w:rsidRPr="00987F8C">
        <w:rPr>
          <w:lang w:val="pl-PL"/>
        </w:rPr>
        <w:t>Data urodzenia: ______________________________</w:t>
      </w:r>
    </w:p>
    <w:p w:rsidR="007E291E" w:rsidRPr="00987F8C" w:rsidRDefault="00987F8C">
      <w:pPr>
        <w:rPr>
          <w:lang w:val="pl-PL"/>
        </w:rPr>
      </w:pPr>
      <w:r w:rsidRPr="00987F8C">
        <w:rPr>
          <w:lang w:val="pl-PL"/>
        </w:rPr>
        <w:t>Drużyna: _________________________________________________________________</w:t>
      </w:r>
    </w:p>
    <w:p w:rsidR="007E291E" w:rsidRPr="00987F8C" w:rsidRDefault="00987F8C">
      <w:pPr>
        <w:rPr>
          <w:lang w:val="pl-PL"/>
        </w:rPr>
      </w:pPr>
      <w:r w:rsidRPr="00987F8C">
        <w:rPr>
          <w:lang w:val="pl-PL"/>
        </w:rPr>
        <w:br/>
        <w:t>w rozgrywkach Wakacyjnej Ligi Piłki Nożnej o Puchar Wójta Gminy Biszcza w sezonie 2026.</w:t>
      </w:r>
    </w:p>
    <w:p w:rsidR="007E291E" w:rsidRPr="00987F8C" w:rsidRDefault="00987F8C">
      <w:pPr>
        <w:pStyle w:val="Nagwek1"/>
        <w:rPr>
          <w:color w:val="auto"/>
          <w:lang w:val="pl-PL"/>
        </w:rPr>
      </w:pPr>
      <w:r w:rsidRPr="00987F8C">
        <w:rPr>
          <w:color w:val="auto"/>
          <w:lang w:val="pl-PL"/>
        </w:rPr>
        <w:t>Oświadczenia</w:t>
      </w:r>
    </w:p>
    <w:p w:rsidR="007E291E" w:rsidRPr="00987F8C" w:rsidRDefault="00987F8C">
      <w:pPr>
        <w:rPr>
          <w:lang w:val="pl-PL"/>
        </w:rPr>
      </w:pPr>
      <w:r w:rsidRPr="00987F8C">
        <w:rPr>
          <w:lang w:val="pl-PL"/>
        </w:rPr>
        <w:t xml:space="preserve">Oświadczam, że dziecko </w:t>
      </w:r>
      <w:r w:rsidRPr="00987F8C">
        <w:rPr>
          <w:lang w:val="pl-PL"/>
        </w:rPr>
        <w:t>ukończyło 16 lat i jego stan zdrowia pozwala na udział w rozgrywkach sportowych.</w:t>
      </w:r>
    </w:p>
    <w:p w:rsidR="007E291E" w:rsidRPr="00987F8C" w:rsidRDefault="00987F8C">
      <w:pPr>
        <w:rPr>
          <w:lang w:val="pl-PL"/>
        </w:rPr>
      </w:pPr>
      <w:r w:rsidRPr="00987F8C">
        <w:rPr>
          <w:lang w:val="pl-PL"/>
        </w:rPr>
        <w:t>Zapoznałem/</w:t>
      </w:r>
      <w:proofErr w:type="spellStart"/>
      <w:r w:rsidRPr="00987F8C">
        <w:rPr>
          <w:lang w:val="pl-PL"/>
        </w:rPr>
        <w:t>am</w:t>
      </w:r>
      <w:proofErr w:type="spellEnd"/>
      <w:r w:rsidRPr="00987F8C">
        <w:rPr>
          <w:lang w:val="pl-PL"/>
        </w:rPr>
        <w:t xml:space="preserve"> się z Regulaminem Wakacyjnej Ligi Piłki Nożnej i akceptuję jego postanowienia.</w:t>
      </w:r>
    </w:p>
    <w:p w:rsidR="007E291E" w:rsidRPr="00987F8C" w:rsidRDefault="00987F8C">
      <w:pPr>
        <w:rPr>
          <w:lang w:val="pl-PL"/>
        </w:rPr>
      </w:pPr>
      <w:r w:rsidRPr="00987F8C">
        <w:rPr>
          <w:lang w:val="pl-PL"/>
        </w:rPr>
        <w:t xml:space="preserve"> Jestem świadomy/a ryzyka związanego z udziałem w zawodach sportowych i wyrażam</w:t>
      </w:r>
      <w:r w:rsidRPr="00987F8C">
        <w:rPr>
          <w:lang w:val="pl-PL"/>
        </w:rPr>
        <w:t xml:space="preserve"> zgodę na udział dziecka na moją odpowiedzialność.</w:t>
      </w:r>
    </w:p>
    <w:p w:rsidR="007E291E" w:rsidRPr="00987F8C" w:rsidRDefault="00987F8C">
      <w:pPr>
        <w:rPr>
          <w:lang w:val="pl-PL"/>
        </w:rPr>
      </w:pPr>
      <w:r w:rsidRPr="00987F8C">
        <w:rPr>
          <w:lang w:val="pl-PL"/>
        </w:rPr>
        <w:t xml:space="preserve"> Wyrażam zgodę na przetwarzanie danych osobowych mojego dziecka w zakresie niezbędnym do organizacji i przeprowadzenia rozgrywek zgodnie z obowiązującymi przepisami.</w:t>
      </w:r>
    </w:p>
    <w:p w:rsidR="007E291E" w:rsidRPr="00987F8C" w:rsidRDefault="00987F8C">
      <w:pPr>
        <w:rPr>
          <w:lang w:val="pl-PL"/>
        </w:rPr>
      </w:pPr>
      <w:r w:rsidRPr="00987F8C">
        <w:rPr>
          <w:lang w:val="pl-PL"/>
        </w:rPr>
        <w:br/>
        <w:t>Miejscowość i data: ________________________________</w:t>
      </w:r>
    </w:p>
    <w:p w:rsidR="007E291E" w:rsidRPr="00987F8C" w:rsidRDefault="00987F8C">
      <w:pPr>
        <w:rPr>
          <w:lang w:val="pl-PL"/>
        </w:rPr>
      </w:pPr>
      <w:r w:rsidRPr="00987F8C">
        <w:rPr>
          <w:lang w:val="pl-PL"/>
        </w:rPr>
        <w:t>Czytelny podpis rodzica/opiekuna prawne</w:t>
      </w:r>
      <w:r w:rsidRPr="00987F8C">
        <w:rPr>
          <w:lang w:val="pl-PL"/>
        </w:rPr>
        <w:t>go: _________________________________</w:t>
      </w:r>
    </w:p>
    <w:sectPr w:rsidR="007E291E" w:rsidRPr="00987F8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7E291E"/>
    <w:rsid w:val="00987F8C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E6B34D1-3CA0-49A5-BF33-8A85E028B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1098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admin</cp:lastModifiedBy>
  <cp:revision>2</cp:revision>
  <dcterms:created xsi:type="dcterms:W3CDTF">2026-07-30T06:56:00Z</dcterms:created>
  <dcterms:modified xsi:type="dcterms:W3CDTF">2026-07-30T06:56:00Z</dcterms:modified>
</cp:coreProperties>
</file>